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A0841" w14:textId="3CBBA943" w:rsidR="007723B3" w:rsidRPr="007723B3" w:rsidRDefault="00420834" w:rsidP="00C1736A">
      <w:pPr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SE</w:t>
      </w:r>
      <w:r w:rsidRPr="00420834">
        <w:rPr>
          <w:rFonts w:ascii="Arial" w:hAnsi="Arial" w:cs="Arial"/>
          <w:b/>
          <w:bCs/>
          <w:color w:val="000000"/>
          <w:sz w:val="28"/>
          <w:szCs w:val="28"/>
        </w:rPr>
        <w:t>-02-SM02 Estimate — SEOMA-Health, Health &amp; Mood API</w:t>
      </w:r>
      <w:r w:rsidR="00B96DBA" w:rsidRPr="00B96DBA">
        <w:rPr>
          <w:rFonts w:ascii="Arial" w:hAnsi="Arial" w:cs="Arial"/>
          <w:b/>
          <w:bCs/>
          <w:color w:val="000000"/>
          <w:sz w:val="28"/>
          <w:szCs w:val="28"/>
        </w:rPr>
        <w:t xml:space="preserve"> under Contract No. 25070101 dated July 1, 2025</w:t>
      </w:r>
    </w:p>
    <w:p w14:paraId="1EB088F0" w14:textId="261CB199" w:rsidR="003844D7" w:rsidRPr="00420834" w:rsidRDefault="00420834" w:rsidP="00420834">
      <w:pPr>
        <w:rPr>
          <w:rFonts w:ascii="Arial" w:hAnsi="Arial" w:cs="Arial"/>
          <w:b/>
          <w:bCs/>
          <w:sz w:val="28"/>
          <w:szCs w:val="28"/>
        </w:rPr>
      </w:pPr>
      <w:r w:rsidRPr="00420834">
        <w:rPr>
          <w:rFonts w:ascii="Arial" w:hAnsi="Arial" w:cs="Arial"/>
          <w:b/>
          <w:bCs/>
          <w:sz w:val="28"/>
          <w:szCs w:val="28"/>
        </w:rPr>
        <w:t>1. Consolidated Budget by Stages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3838"/>
        <w:gridCol w:w="1765"/>
        <w:gridCol w:w="1388"/>
        <w:gridCol w:w="1666"/>
      </w:tblGrid>
      <w:tr w:rsidR="00EE258D" w:rsidRPr="00560A98" w14:paraId="4AEEE31D" w14:textId="325F83E9" w:rsidTr="00EE258D">
        <w:tc>
          <w:tcPr>
            <w:tcW w:w="1090" w:type="dxa"/>
          </w:tcPr>
          <w:p w14:paraId="06FF85EF" w14:textId="77777777" w:rsidR="00420834" w:rsidRDefault="00420834" w:rsidP="00420834">
            <w:pPr>
              <w:rPr>
                <w:b/>
                <w:bCs/>
              </w:rPr>
            </w:pPr>
            <w:r>
              <w:rPr>
                <w:b/>
                <w:bCs/>
              </w:rPr>
              <w:t>Stage №</w:t>
            </w:r>
          </w:p>
          <w:p w14:paraId="75822F35" w14:textId="2C1F9DB1" w:rsidR="00EE258D" w:rsidRPr="00560A98" w:rsidRDefault="00EE258D">
            <w:pPr>
              <w:rPr>
                <w:rFonts w:ascii="Arial" w:hAnsi="Arial" w:cs="Arial"/>
              </w:rPr>
            </w:pPr>
          </w:p>
        </w:tc>
        <w:tc>
          <w:tcPr>
            <w:tcW w:w="3838" w:type="dxa"/>
          </w:tcPr>
          <w:p w14:paraId="1E5A0429" w14:textId="52DD9F31" w:rsidR="00EE258D" w:rsidRPr="00560A98" w:rsidRDefault="00420834">
            <w:pPr>
              <w:rPr>
                <w:rFonts w:ascii="Arial" w:hAnsi="Arial" w:cs="Arial"/>
              </w:rPr>
            </w:pPr>
            <w:r>
              <w:t>Description</w:t>
            </w:r>
          </w:p>
        </w:tc>
        <w:tc>
          <w:tcPr>
            <w:tcW w:w="1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420834" w:rsidRPr="00420834" w14:paraId="6868A6EA" w14:textId="77777777" w:rsidTr="0042083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40F0F4" w14:textId="77777777" w:rsidR="00420834" w:rsidRPr="00420834" w:rsidRDefault="00420834" w:rsidP="004208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14:paraId="11D85CE4" w14:textId="77777777" w:rsidR="00420834" w:rsidRPr="00420834" w:rsidRDefault="00420834" w:rsidP="0042083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49"/>
            </w:tblGrid>
            <w:tr w:rsidR="00420834" w:rsidRPr="00420834" w14:paraId="53C559A9" w14:textId="77777777" w:rsidTr="0042083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70504D" w14:textId="77777777" w:rsidR="00420834" w:rsidRPr="00420834" w:rsidRDefault="00420834" w:rsidP="004208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Effort</w:t>
                  </w:r>
                  <w:proofErr w:type="spellEnd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 xml:space="preserve"> (</w:t>
                  </w:r>
                  <w:proofErr w:type="spellStart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work</w:t>
                  </w:r>
                  <w:proofErr w:type="spellEnd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proofErr w:type="spellStart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days</w:t>
                  </w:r>
                  <w:proofErr w:type="spellEnd"/>
                  <w:r w:rsidRPr="00420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)</w:t>
                  </w:r>
                </w:p>
              </w:tc>
            </w:tr>
          </w:tbl>
          <w:p w14:paraId="7E5E4EC4" w14:textId="5258F878" w:rsidR="00EE258D" w:rsidRPr="00560A98" w:rsidRDefault="00EE258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0300A60D" w14:textId="22D74E0F" w:rsidR="00EE258D" w:rsidRPr="00560A98" w:rsidRDefault="00420834">
            <w:pPr>
              <w:rPr>
                <w:rFonts w:ascii="Arial" w:hAnsi="Arial" w:cs="Arial"/>
              </w:rPr>
            </w:pPr>
            <w:r>
              <w:t>Budget, $</w:t>
            </w:r>
          </w:p>
        </w:tc>
        <w:tc>
          <w:tcPr>
            <w:tcW w:w="1666" w:type="dxa"/>
          </w:tcPr>
          <w:p w14:paraId="155448C1" w14:textId="49ED7064" w:rsidR="00EE258D" w:rsidRPr="00560A98" w:rsidRDefault="00420834" w:rsidP="00EE258D">
            <w:pPr>
              <w:rPr>
                <w:rFonts w:ascii="Arial" w:hAnsi="Arial" w:cs="Arial"/>
              </w:rPr>
            </w:pPr>
            <w:r>
              <w:t>Timeline 2025</w:t>
            </w:r>
          </w:p>
        </w:tc>
      </w:tr>
      <w:tr w:rsidR="00EE258D" w:rsidRPr="00560A98" w14:paraId="1F0413CD" w14:textId="4F6F90AF" w:rsidTr="00EE258D">
        <w:tc>
          <w:tcPr>
            <w:tcW w:w="1090" w:type="dxa"/>
          </w:tcPr>
          <w:p w14:paraId="498BB7B0" w14:textId="77777777" w:rsidR="00EE258D" w:rsidRPr="00560A98" w:rsidRDefault="00EE258D">
            <w:pPr>
              <w:rPr>
                <w:rFonts w:ascii="Arial" w:hAnsi="Arial" w:cs="Arial"/>
              </w:rPr>
            </w:pPr>
            <w:r w:rsidRPr="00560A98">
              <w:rPr>
                <w:rFonts w:ascii="Arial" w:hAnsi="Arial" w:cs="Arial"/>
              </w:rPr>
              <w:t>1</w:t>
            </w:r>
          </w:p>
        </w:tc>
        <w:tc>
          <w:tcPr>
            <w:tcW w:w="3838" w:type="dxa"/>
          </w:tcPr>
          <w:p w14:paraId="1012B7DA" w14:textId="7468AEAB" w:rsidR="00EE258D" w:rsidRPr="00560A98" w:rsidRDefault="005C63C3">
            <w:pPr>
              <w:rPr>
                <w:rFonts w:ascii="Arial" w:hAnsi="Arial" w:cs="Arial"/>
              </w:rPr>
            </w:pPr>
            <w:r w:rsidRPr="005C63C3">
              <w:rPr>
                <w:rFonts w:ascii="Arial" w:hAnsi="Arial" w:cs="Arial"/>
              </w:rPr>
              <w:t>SEOMA- Health</w:t>
            </w:r>
          </w:p>
        </w:tc>
        <w:tc>
          <w:tcPr>
            <w:tcW w:w="1765" w:type="dxa"/>
          </w:tcPr>
          <w:p w14:paraId="3923E2AA" w14:textId="2CC2899C" w:rsidR="00EE258D" w:rsidRPr="00560A98" w:rsidRDefault="00560A98">
            <w:pPr>
              <w:rPr>
                <w:rFonts w:ascii="Arial" w:hAnsi="Arial" w:cs="Arial"/>
                <w:lang w:val="ru-RU"/>
              </w:rPr>
            </w:pPr>
            <w:r w:rsidRPr="00560A98">
              <w:rPr>
                <w:rFonts w:ascii="Arial" w:hAnsi="Arial" w:cs="Arial"/>
                <w:lang w:val="ru-RU"/>
              </w:rPr>
              <w:t>60</w:t>
            </w:r>
          </w:p>
        </w:tc>
        <w:tc>
          <w:tcPr>
            <w:tcW w:w="1388" w:type="dxa"/>
          </w:tcPr>
          <w:p w14:paraId="30BB5DA3" w14:textId="65E00DAD" w:rsidR="00EE258D" w:rsidRPr="00560A98" w:rsidRDefault="00560A98">
            <w:pPr>
              <w:rPr>
                <w:rFonts w:ascii="Arial" w:hAnsi="Arial" w:cs="Arial"/>
              </w:rPr>
            </w:pPr>
            <w:r w:rsidRPr="00560A98">
              <w:rPr>
                <w:rFonts w:ascii="Arial" w:hAnsi="Arial" w:cs="Arial"/>
                <w:lang w:val="ru-RU"/>
              </w:rPr>
              <w:t>6</w:t>
            </w:r>
            <w:r w:rsidR="005C63C3">
              <w:rPr>
                <w:rFonts w:ascii="Arial" w:hAnsi="Arial" w:cs="Arial"/>
                <w:lang w:val="ru-RU"/>
              </w:rPr>
              <w:t>8</w:t>
            </w:r>
            <w:r w:rsidR="00EE258D" w:rsidRPr="00560A98">
              <w:rPr>
                <w:rFonts w:ascii="Arial" w:hAnsi="Arial" w:cs="Arial"/>
              </w:rPr>
              <w:t> 000</w:t>
            </w:r>
          </w:p>
        </w:tc>
        <w:tc>
          <w:tcPr>
            <w:tcW w:w="1666" w:type="dxa"/>
          </w:tcPr>
          <w:p w14:paraId="060E6032" w14:textId="6C128E1F" w:rsidR="00EE258D" w:rsidRPr="00560A98" w:rsidRDefault="00420834">
            <w:pPr>
              <w:rPr>
                <w:rFonts w:ascii="Arial" w:hAnsi="Arial" w:cs="Arial"/>
              </w:rPr>
            </w:pPr>
            <w:r>
              <w:t xml:space="preserve">By </w:t>
            </w:r>
            <w:r w:rsidR="004E2D65">
              <w:t>March</w:t>
            </w:r>
            <w:r>
              <w:t>. 15</w:t>
            </w:r>
          </w:p>
        </w:tc>
      </w:tr>
      <w:tr w:rsidR="00EE258D" w:rsidRPr="00560A98" w14:paraId="19AF750D" w14:textId="5154B130" w:rsidTr="00EE258D">
        <w:tc>
          <w:tcPr>
            <w:tcW w:w="1090" w:type="dxa"/>
          </w:tcPr>
          <w:p w14:paraId="7A78744A" w14:textId="77777777" w:rsidR="00EE258D" w:rsidRPr="00560A98" w:rsidRDefault="00EE258D">
            <w:pPr>
              <w:rPr>
                <w:rFonts w:ascii="Arial" w:hAnsi="Arial" w:cs="Arial"/>
              </w:rPr>
            </w:pPr>
            <w:r w:rsidRPr="00560A98">
              <w:rPr>
                <w:rFonts w:ascii="Arial" w:hAnsi="Arial" w:cs="Arial"/>
              </w:rPr>
              <w:t>2</w:t>
            </w:r>
          </w:p>
        </w:tc>
        <w:tc>
          <w:tcPr>
            <w:tcW w:w="3838" w:type="dxa"/>
          </w:tcPr>
          <w:p w14:paraId="7A122C65" w14:textId="5EE1B196" w:rsidR="00EE258D" w:rsidRPr="00560A98" w:rsidRDefault="005C63C3">
            <w:pPr>
              <w:rPr>
                <w:rFonts w:ascii="Arial" w:hAnsi="Arial" w:cs="Arial"/>
              </w:rPr>
            </w:pPr>
            <w:r w:rsidRPr="005C63C3">
              <w:rPr>
                <w:rFonts w:ascii="Arial" w:hAnsi="Arial" w:cs="Arial"/>
              </w:rPr>
              <w:t>Health &amp; Mood API</w:t>
            </w:r>
          </w:p>
        </w:tc>
        <w:tc>
          <w:tcPr>
            <w:tcW w:w="1765" w:type="dxa"/>
          </w:tcPr>
          <w:p w14:paraId="263E2617" w14:textId="463C91C6" w:rsidR="00EE258D" w:rsidRPr="00560A98" w:rsidRDefault="00560A98">
            <w:pPr>
              <w:rPr>
                <w:rFonts w:ascii="Arial" w:hAnsi="Arial" w:cs="Arial"/>
                <w:lang w:val="ru-RU"/>
              </w:rPr>
            </w:pPr>
            <w:r w:rsidRPr="00560A98">
              <w:rPr>
                <w:rFonts w:ascii="Arial" w:hAnsi="Arial" w:cs="Arial"/>
                <w:lang w:val="ru-RU"/>
              </w:rPr>
              <w:t>60</w:t>
            </w:r>
          </w:p>
        </w:tc>
        <w:tc>
          <w:tcPr>
            <w:tcW w:w="1388" w:type="dxa"/>
          </w:tcPr>
          <w:p w14:paraId="3947FC86" w14:textId="5AF64822" w:rsidR="00EE258D" w:rsidRPr="00560A98" w:rsidRDefault="004E2D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258D" w:rsidRPr="00560A98">
              <w:rPr>
                <w:rFonts w:ascii="Arial" w:hAnsi="Arial" w:cs="Arial"/>
              </w:rPr>
              <w:t> 000</w:t>
            </w:r>
          </w:p>
        </w:tc>
        <w:tc>
          <w:tcPr>
            <w:tcW w:w="1666" w:type="dxa"/>
          </w:tcPr>
          <w:p w14:paraId="391E4CD0" w14:textId="18F7A535" w:rsidR="00EE258D" w:rsidRPr="00560A98" w:rsidRDefault="00420834">
            <w:pPr>
              <w:rPr>
                <w:rFonts w:ascii="Arial" w:hAnsi="Arial" w:cs="Arial"/>
              </w:rPr>
            </w:pPr>
            <w:r>
              <w:t xml:space="preserve">By </w:t>
            </w:r>
            <w:r w:rsidR="004E2D65">
              <w:t>March</w:t>
            </w:r>
            <w:r>
              <w:t>. 15</w:t>
            </w:r>
          </w:p>
        </w:tc>
      </w:tr>
    </w:tbl>
    <w:p w14:paraId="1BB87EEE" w14:textId="54FEF811" w:rsidR="003D5291" w:rsidRPr="00560A98" w:rsidRDefault="00420834" w:rsidP="00560A98">
      <w:pPr>
        <w:pStyle w:val="a0"/>
        <w:rPr>
          <w:rFonts w:ascii="Arial" w:hAnsi="Arial" w:cs="Arial"/>
          <w:b/>
          <w:bCs/>
        </w:rPr>
      </w:pPr>
      <w:r>
        <w:t xml:space="preserve">Total: </w:t>
      </w:r>
      <w:r w:rsidR="004E2D65">
        <w:rPr>
          <w:rFonts w:ascii="Arial" w:hAnsi="Arial" w:cs="Arial"/>
          <w:b/>
          <w:bCs/>
        </w:rPr>
        <w:t>188</w:t>
      </w:r>
      <w:r w:rsidR="00560A98" w:rsidRPr="00560A98">
        <w:rPr>
          <w:rFonts w:ascii="Arial" w:hAnsi="Arial" w:cs="Arial"/>
          <w:b/>
          <w:bCs/>
          <w:lang w:val="ru-RU"/>
        </w:rPr>
        <w:t xml:space="preserve"> </w:t>
      </w:r>
      <w:r w:rsidR="005C63C3">
        <w:rPr>
          <w:rFonts w:ascii="Arial" w:hAnsi="Arial" w:cs="Arial"/>
          <w:b/>
          <w:bCs/>
          <w:lang w:val="ru-RU"/>
        </w:rPr>
        <w:t>0</w:t>
      </w:r>
      <w:r w:rsidR="00560A98" w:rsidRPr="00560A98">
        <w:rPr>
          <w:rFonts w:ascii="Arial" w:hAnsi="Arial" w:cs="Arial"/>
          <w:b/>
          <w:bCs/>
          <w:lang w:val="ru-RU"/>
        </w:rPr>
        <w:t>0</w:t>
      </w:r>
      <w:r w:rsidR="00C1736A" w:rsidRPr="00560A98">
        <w:rPr>
          <w:rFonts w:ascii="Arial" w:hAnsi="Arial" w:cs="Arial"/>
          <w:b/>
          <w:bCs/>
        </w:rPr>
        <w:t>0</w:t>
      </w:r>
      <w:r w:rsidR="00560A98" w:rsidRPr="00560A98">
        <w:rPr>
          <w:rFonts w:ascii="Arial" w:hAnsi="Arial" w:cs="Arial"/>
          <w:b/>
          <w:bCs/>
        </w:rPr>
        <w:t>$</w:t>
      </w:r>
    </w:p>
    <w:p w14:paraId="6BC70B82" w14:textId="64296502" w:rsidR="003D5291" w:rsidRPr="00420834" w:rsidRDefault="003D5291" w:rsidP="003D5291">
      <w:pPr>
        <w:pStyle w:val="1"/>
        <w:rPr>
          <w:rFonts w:ascii="Arial" w:hAnsi="Arial" w:cs="Arial"/>
          <w:color w:val="auto"/>
        </w:rPr>
      </w:pPr>
      <w:r w:rsidRPr="00420834">
        <w:rPr>
          <w:rFonts w:ascii="Arial" w:hAnsi="Arial" w:cs="Arial"/>
          <w:color w:val="auto"/>
        </w:rPr>
        <w:t xml:space="preserve">2. </w:t>
      </w:r>
      <w:r w:rsidR="00420834" w:rsidRPr="00420834">
        <w:rPr>
          <w:rFonts w:ascii="Arial" w:hAnsi="Arial" w:cs="Arial"/>
          <w:color w:val="auto"/>
        </w:rPr>
        <w:t>Signatures and Seals of the Parties</w:t>
      </w:r>
      <w:r w:rsidRPr="00420834">
        <w:rPr>
          <w:rFonts w:ascii="Arial" w:hAnsi="Arial" w:cs="Arial"/>
          <w:color w:val="auto"/>
        </w:rPr>
        <w:t>.</w:t>
      </w:r>
    </w:p>
    <w:p w14:paraId="2F23FA2E" w14:textId="77777777" w:rsidR="00420834" w:rsidRPr="00420834" w:rsidRDefault="00420834" w:rsidP="00420834">
      <w:pPr>
        <w:pStyle w:val="aff8"/>
        <w:rPr>
          <w:lang w:val="en-US"/>
        </w:rPr>
      </w:pPr>
      <w:r w:rsidRPr="00420834">
        <w:rPr>
          <w:rStyle w:val="af6"/>
          <w:lang w:val="en-US"/>
        </w:rPr>
        <w:t>Contractor</w:t>
      </w:r>
      <w:r w:rsidRPr="00420834">
        <w:rPr>
          <w:lang w:val="en-US"/>
        </w:rPr>
        <w:br/>
      </w:r>
      <w:proofErr w:type="spellStart"/>
      <w:r w:rsidRPr="00420834">
        <w:rPr>
          <w:lang w:val="en-US"/>
        </w:rPr>
        <w:t>Vistadi</w:t>
      </w:r>
      <w:proofErr w:type="spellEnd"/>
      <w:r w:rsidRPr="00420834">
        <w:rPr>
          <w:lang w:val="en-US"/>
        </w:rPr>
        <w:t xml:space="preserve"> LLC</w:t>
      </w:r>
      <w:r w:rsidRPr="00420834">
        <w:rPr>
          <w:lang w:val="en-US"/>
        </w:rPr>
        <w:br/>
        <w:t>Director:</w:t>
      </w:r>
      <w:r w:rsidRPr="00420834">
        <w:rPr>
          <w:lang w:val="en-US"/>
        </w:rPr>
        <w:br/>
        <w:t xml:space="preserve">________________________ V. S. </w:t>
      </w:r>
      <w:proofErr w:type="spellStart"/>
      <w:r w:rsidRPr="00420834">
        <w:rPr>
          <w:lang w:val="en-US"/>
        </w:rPr>
        <w:t>Dildin</w:t>
      </w:r>
      <w:proofErr w:type="spellEnd"/>
    </w:p>
    <w:p w14:paraId="0AF5BF05" w14:textId="2B1A8916" w:rsidR="008B5D84" w:rsidRPr="00127331" w:rsidRDefault="00420834" w:rsidP="008B5D84">
      <w:pPr>
        <w:pStyle w:val="aff8"/>
        <w:spacing w:line="360" w:lineRule="auto"/>
        <w:rPr>
          <w:rFonts w:ascii="Arial" w:hAnsi="Arial" w:cs="Arial"/>
          <w:lang w:val="en-US"/>
        </w:rPr>
      </w:pPr>
      <w:r w:rsidRPr="00420834">
        <w:rPr>
          <w:rStyle w:val="af6"/>
          <w:lang w:val="en-US"/>
        </w:rPr>
        <w:t>Customer</w:t>
      </w:r>
      <w:r w:rsidRPr="00420834">
        <w:rPr>
          <w:lang w:val="en-US"/>
        </w:rPr>
        <w:br/>
        <w:t>ONERY OVERSEAS LIMITED</w:t>
      </w:r>
      <w:r w:rsidRPr="00420834">
        <w:rPr>
          <w:lang w:val="en-US"/>
        </w:rPr>
        <w:br/>
        <w:t>Director:</w:t>
      </w:r>
      <w:r w:rsidRPr="00420834">
        <w:rPr>
          <w:lang w:val="en-US"/>
        </w:rPr>
        <w:br/>
        <w:t xml:space="preserve">________________________ </w:t>
      </w:r>
      <w:proofErr w:type="spellStart"/>
      <w:r w:rsidR="008B5D84" w:rsidRPr="00127331">
        <w:rPr>
          <w:rFonts w:ascii="Arial" w:hAnsi="Arial" w:cs="Arial"/>
          <w:color w:val="1A1A1A"/>
          <w:sz w:val="23"/>
          <w:szCs w:val="23"/>
          <w:shd w:val="clear" w:color="auto" w:fill="FFFFFF"/>
          <w:lang w:val="en-US"/>
        </w:rPr>
        <w:t>Boulitsidou</w:t>
      </w:r>
      <w:proofErr w:type="spellEnd"/>
      <w:r w:rsidR="008B5D84" w:rsidRPr="00127331">
        <w:rPr>
          <w:rFonts w:ascii="Arial" w:hAnsi="Arial" w:cs="Arial"/>
          <w:color w:val="1A1A1A"/>
          <w:sz w:val="23"/>
          <w:szCs w:val="23"/>
          <w:shd w:val="clear" w:color="auto" w:fill="FFFFFF"/>
          <w:lang w:val="en-US"/>
        </w:rPr>
        <w:t xml:space="preserve"> </w:t>
      </w:r>
      <w:r w:rsidR="008B5D84">
        <w:rPr>
          <w:rFonts w:ascii="Arial" w:hAnsi="Arial" w:cs="Arial"/>
          <w:color w:val="1A1A1A"/>
          <w:sz w:val="23"/>
          <w:szCs w:val="23"/>
          <w:shd w:val="clear" w:color="auto" w:fill="FFFFFF"/>
          <w:lang w:val="en-US"/>
        </w:rPr>
        <w:t>A.</w:t>
      </w:r>
    </w:p>
    <w:p w14:paraId="12418C0F" w14:textId="10ADCD61" w:rsidR="00420834" w:rsidRPr="00420834" w:rsidRDefault="00420834" w:rsidP="00420834">
      <w:pPr>
        <w:pStyle w:val="aff8"/>
        <w:rPr>
          <w:lang w:val="en-US"/>
        </w:rPr>
      </w:pPr>
    </w:p>
    <w:p w14:paraId="27CFD910" w14:textId="77777777" w:rsidR="003D5291" w:rsidRPr="00420834" w:rsidRDefault="003D5291" w:rsidP="003D5291">
      <w:pPr>
        <w:pStyle w:val="a0"/>
        <w:numPr>
          <w:ilvl w:val="0"/>
          <w:numId w:val="0"/>
        </w:numPr>
        <w:ind w:left="360" w:hanging="360"/>
        <w:rPr>
          <w:rFonts w:ascii="Arial" w:hAnsi="Arial" w:cs="Arial"/>
          <w:b/>
          <w:bCs/>
        </w:rPr>
      </w:pPr>
    </w:p>
    <w:sectPr w:rsidR="003D5291" w:rsidRPr="00420834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F6FA" w14:textId="77777777" w:rsidR="00C80354" w:rsidRDefault="00C80354" w:rsidP="00EE258D">
      <w:pPr>
        <w:spacing w:after="0" w:line="240" w:lineRule="auto"/>
      </w:pPr>
      <w:r>
        <w:separator/>
      </w:r>
    </w:p>
  </w:endnote>
  <w:endnote w:type="continuationSeparator" w:id="0">
    <w:p w14:paraId="1DEE89D0" w14:textId="77777777" w:rsidR="00C80354" w:rsidRDefault="00C80354" w:rsidP="00EE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0167704"/>
      <w:docPartObj>
        <w:docPartGallery w:val="Page Numbers (Bottom of Page)"/>
        <w:docPartUnique/>
      </w:docPartObj>
    </w:sdtPr>
    <w:sdtContent>
      <w:p w14:paraId="1FBEFDE9" w14:textId="3FCE6812" w:rsidR="00EE258D" w:rsidRDefault="00EE258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C7F8FD3" w14:textId="77777777" w:rsidR="00EE258D" w:rsidRDefault="00EE258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1AD9" w14:textId="77777777" w:rsidR="00C80354" w:rsidRDefault="00C80354" w:rsidP="00EE258D">
      <w:pPr>
        <w:spacing w:after="0" w:line="240" w:lineRule="auto"/>
      </w:pPr>
      <w:r>
        <w:separator/>
      </w:r>
    </w:p>
  </w:footnote>
  <w:footnote w:type="continuationSeparator" w:id="0">
    <w:p w14:paraId="52C5D0C4" w14:textId="77777777" w:rsidR="00C80354" w:rsidRDefault="00C80354" w:rsidP="00EE2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AF2107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8956427">
    <w:abstractNumId w:val="8"/>
  </w:num>
  <w:num w:numId="2" w16cid:durableId="216430466">
    <w:abstractNumId w:val="6"/>
  </w:num>
  <w:num w:numId="3" w16cid:durableId="35011292">
    <w:abstractNumId w:val="5"/>
  </w:num>
  <w:num w:numId="4" w16cid:durableId="2018457188">
    <w:abstractNumId w:val="4"/>
  </w:num>
  <w:num w:numId="5" w16cid:durableId="39211770">
    <w:abstractNumId w:val="7"/>
  </w:num>
  <w:num w:numId="6" w16cid:durableId="1948804054">
    <w:abstractNumId w:val="3"/>
  </w:num>
  <w:num w:numId="7" w16cid:durableId="1731878405">
    <w:abstractNumId w:val="2"/>
  </w:num>
  <w:num w:numId="8" w16cid:durableId="1151823499">
    <w:abstractNumId w:val="1"/>
  </w:num>
  <w:num w:numId="9" w16cid:durableId="150825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44D7"/>
    <w:rsid w:val="003D5291"/>
    <w:rsid w:val="003D7ECB"/>
    <w:rsid w:val="00420834"/>
    <w:rsid w:val="004E2D65"/>
    <w:rsid w:val="00560A98"/>
    <w:rsid w:val="005C63C3"/>
    <w:rsid w:val="00703C37"/>
    <w:rsid w:val="007723B3"/>
    <w:rsid w:val="008238E7"/>
    <w:rsid w:val="00851D7C"/>
    <w:rsid w:val="008B5D84"/>
    <w:rsid w:val="008D2E25"/>
    <w:rsid w:val="008E1E32"/>
    <w:rsid w:val="009B340D"/>
    <w:rsid w:val="00A45DD9"/>
    <w:rsid w:val="00AA1D8D"/>
    <w:rsid w:val="00B47730"/>
    <w:rsid w:val="00B96DBA"/>
    <w:rsid w:val="00BB4D8B"/>
    <w:rsid w:val="00C1736A"/>
    <w:rsid w:val="00C80354"/>
    <w:rsid w:val="00CB0664"/>
    <w:rsid w:val="00DC5163"/>
    <w:rsid w:val="00EE258D"/>
    <w:rsid w:val="00EE6075"/>
    <w:rsid w:val="00FA5A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88622"/>
  <w14:defaultImageDpi w14:val="300"/>
  <w15:docId w15:val="{6921AEED-A4D8-4CAF-A647-4BC3A7DE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420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0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9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1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3</cp:revision>
  <dcterms:created xsi:type="dcterms:W3CDTF">2026-02-20T12:17:00Z</dcterms:created>
  <dcterms:modified xsi:type="dcterms:W3CDTF">2026-02-20T12:17:00Z</dcterms:modified>
  <cp:category/>
</cp:coreProperties>
</file>